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物料收发台账</w:t>
      </w:r>
    </w:p>
    <w:p>
      <w:r>
        <w:t>记录编号：FM-111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物料名称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入库数量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出库数量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结存数量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